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Kein Verputz!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7242843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196620" name="01a032b0-fdcb-7571-834d-009ff44f818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85516293" name="01a032b1-260e-72cf-a3f8-af1b9e7322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810202" name="01a032b1-260e-72cf-a3f8-af1b9e73225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Wand/Decke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41366676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120142" name="01a032b2-255b-764f-8c7a-67080382ea3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29529755" name="01a032b2-6386-75bd-9d18-d35ae7d39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334709" name="01a032b2-6386-75bd-9d18-d35ae7d39d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2092585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6217657" name="01a032ba-b5b5-787b-abbb-be4db047757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41650371" name="01a032ba-ee51-75e4-90a0-b8c3904e19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0449632" name="01a032ba-ee51-75e4-90a0-b8c3904e196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